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Scheune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Wand/Decke</w:t>
            </w:r>
          </w:p>
        </w:tc>
        <w:tc>
          <w:p>
            <w:pPr>
              <w:spacing w:before="0" w:after="0" w:line="240" w:lineRule="auto"/>
            </w:pPr>
            <w:r>
              <w:t>Wand/Decke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6353974" name="019fcc92-289a-71d2-9305-29d5230e79d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6014930" name="019fcc92-289a-71d2-9305-29d5230e79d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EG-DG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068900076" name="019fccc3-ae20-7896-9923-fe1d99f6244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8266732" name="019fccc3-ae20-7896-9923-fe1d99f6244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Scheune/ Velounterstand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Dach</w:t>
            </w:r>
          </w:p>
        </w:tc>
        <w:tc>
          <w:p>
            <w:pPr>
              <w:spacing w:before="0" w:after="0" w:line="240" w:lineRule="auto"/>
            </w:pPr>
            <w:r>
              <w:t>Dach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513617609" name="019fccc6-da8e-7068-8bcc-e9de587849a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1506195" name="019fccc6-da8e-7068-8bcc-e9de587849a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Gesamtes Haus </w:t>
            </w:r>
          </w:p>
          <w:p>
            <w:pPr>
              <w:spacing w:before="0" w:after="0" w:line="240" w:lineRule="auto"/>
            </w:pPr>
            <w:r>
              <w:t>UG-DG </w:t>
            </w:r>
          </w:p>
          <w:p>
            <w:pPr>
              <w:spacing w:before="0" w:after="0" w:line="240" w:lineRule="auto"/>
            </w:pPr>
            <w:r>
              <w:t>Fenster</w:t>
            </w:r>
          </w:p>
        </w:tc>
        <w:tc>
          <w:p>
            <w:pPr>
              <w:spacing w:before="0" w:after="0" w:line="240" w:lineRule="auto"/>
            </w:pPr>
            <w:r>
              <w:t>Fenster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026420565" name="019fcccc-bdb2-786e-9f0b-d260325c24e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0435034" name="019fcccc-bdb2-786e-9f0b-d260325c24e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Dachgeschoss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Leichtbauplatten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716807798" name="019fccd4-316c-7298-9f33-5168f3b2a6b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7998944" name="019fccd4-316c-7298-9f33-5168f3b2a6b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Hintere Gasse 5, 2554 Meinisberg, Bern</w:t>
          </w:r>
        </w:p>
        <w:p>
          <w:pPr>
            <w:spacing w:before="0" w:after="0"/>
          </w:pPr>
          <w:r>
            <w:t>DN 1118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